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86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陈紫竹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38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生制药231;生制药232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生制药231;生制药232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生制药233;生制药234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制药231;生制药235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食品231;食品232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生制药233;生制药234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制药231;生制药235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食品231;食品232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食品221;食品222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